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236536" name="019efde2-12f5-7d03-bb43-676505b54a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099171" name="019efde2-12f5-7d03-bb43-676505b54ac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7069934" name="019efde6-7450-75ce-a671-06c8d5a81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5925" name="019efde6-7450-75ce-a671-06c8d5a81b0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683244" name="019efded-af5f-74ff-8a2d-51be034d6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474882" name="019efded-af5f-74ff-8a2d-51be034d64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8167393" name="019efdf3-5c8c-7999-b489-33d24d1e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874426" name="019efdf3-5c8c-7999-b489-33d24d1ed0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483273" name="019efdf5-a0a8-744f-aec3-a03146d44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773051" name="019efdf5-a0a8-744f-aec3-a03146d44cb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313757" name="019efdfd-8c10-7be9-a8a3-4d21fd797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958" name="019efdfd-8c10-7be9-a8a3-4d21fd79708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783773" name="019efde2-ef13-775f-b952-70c95e52a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788286" name="019efde2-ef13-775f-b952-70c95e52a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974575" name="019efdee-3ca6-79a3-be82-76241d90c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428900" name="019efdee-3ca6-79a3-be82-76241d90c2b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097074" name="019efdf3-d397-7290-9b37-143921de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49751" name="019efdf3-d397-7290-9b37-143921de25b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765272" name="019efde6-fb09-710b-b55b-f031304fb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590874" name="019efde6-fb09-710b-b55b-f031304fbd2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028104" name="019efdec-bb18-7e44-869d-481ebfda9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760021" name="019efdec-bb18-7e44-869d-481ebfda94a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528657" name="019efdee-ab70-7fb7-94cf-4362fe18f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075891" name="019efdee-ab70-7fb7-94cf-4362fe18ff5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3345124" name="019efdfb-8e7e-71c1-806c-6951eb44e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791542" name="019efdfb-8e7e-71c1-806c-6951eb44e03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Fenstekitt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656815" name="019efe02-a5e5-74de-a3b7-66d39aa33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985011" name="019efe02-a5e5-74de-a3b7-66d39aa33a8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7341377" name="019efe04-e8ab-7a5b-b60f-a66854e6aa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718449" name="019efe04-e8ab-7a5b-b60f-a66854e6aa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Diensbach 26, Hinwil</w:t>
          </w:r>
        </w:p>
        <w:p>
          <w:pPr>
            <w:spacing w:before="0" w:after="0"/>
          </w:pPr>
          <w:r>
            <w:t>987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